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BA5F" w14:textId="77777777" w:rsidR="004F7611" w:rsidRDefault="00000000">
      <w:pPr>
        <w:pStyle w:val="Title"/>
        <w:jc w:val="center"/>
      </w:pPr>
      <w:r>
        <w:t>Corrections and Understanding</w:t>
      </w:r>
    </w:p>
    <w:p w14:paraId="7631B8AF" w14:textId="77777777" w:rsidR="004F7611" w:rsidRDefault="00000000">
      <w:r>
        <w:t>Name: _________________________</w:t>
      </w:r>
    </w:p>
    <w:p w14:paraId="6C86FA3F" w14:textId="77777777" w:rsidR="004F7611" w:rsidRDefault="004F7611"/>
    <w:p w14:paraId="113B39A7" w14:textId="77777777" w:rsidR="004F7611" w:rsidRDefault="00000000">
      <w:r>
        <w:t>For EACH question you got wrong, complete this template:</w:t>
      </w:r>
    </w:p>
    <w:p w14:paraId="281F6B66" w14:textId="77777777" w:rsidR="004F7611" w:rsidRDefault="004F7611"/>
    <w:p w14:paraId="5867F694" w14:textId="77777777" w:rsidR="004F7611" w:rsidRDefault="00000000">
      <w:pPr>
        <w:pStyle w:val="Heading2"/>
      </w:pPr>
      <w:r>
        <w:t>Correction #1</w:t>
      </w:r>
    </w:p>
    <w:p w14:paraId="276B7365" w14:textId="77777777" w:rsidR="004F7611" w:rsidRDefault="00000000">
      <w:r>
        <w:t>Question Number: _____</w:t>
      </w:r>
    </w:p>
    <w:p w14:paraId="6036A52F" w14:textId="77777777" w:rsidR="004F7611" w:rsidRDefault="004F7611"/>
    <w:p w14:paraId="2B6BDE75" w14:textId="77777777" w:rsidR="004F7611" w:rsidRDefault="00000000">
      <w:r>
        <w:t>The correct answer is: _____</w:t>
      </w:r>
    </w:p>
    <w:p w14:paraId="6441F4EF" w14:textId="77777777" w:rsidR="004F7611" w:rsidRDefault="004F7611"/>
    <w:p w14:paraId="515E6B23" w14:textId="77777777" w:rsidR="004F7611" w:rsidRDefault="00000000">
      <w:r>
        <w:t>I chose: _____ (my wrong answer)</w:t>
      </w:r>
    </w:p>
    <w:p w14:paraId="2E40F04A" w14:textId="77777777" w:rsidR="004F7611" w:rsidRDefault="004F7611"/>
    <w:p w14:paraId="0C4F00CE" w14:textId="77777777" w:rsidR="004F7611" w:rsidRDefault="00000000">
      <w:r>
        <w:t>Why I got it wrong (tick one or more):</w:t>
      </w:r>
    </w:p>
    <w:p w14:paraId="4DDEA1F9" w14:textId="77777777" w:rsidR="004F7611" w:rsidRDefault="00000000">
      <w:r>
        <w:t>☐ I didn't understand the question</w:t>
      </w:r>
    </w:p>
    <w:p w14:paraId="70F89DB4" w14:textId="77777777" w:rsidR="004F7611" w:rsidRDefault="00000000">
      <w:r>
        <w:t>☐ I didn't know this information</w:t>
      </w:r>
    </w:p>
    <w:p w14:paraId="0CC6F0D7" w14:textId="77777777" w:rsidR="004F7611" w:rsidRDefault="00000000">
      <w:r>
        <w:t>☐ I misread the question</w:t>
      </w:r>
    </w:p>
    <w:p w14:paraId="471211B1" w14:textId="77777777" w:rsidR="004F7611" w:rsidRDefault="00000000">
      <w:r>
        <w:t>☐ I confused it with something else</w:t>
      </w:r>
    </w:p>
    <w:p w14:paraId="1B3D85E0" w14:textId="77777777" w:rsidR="004F7611" w:rsidRDefault="00000000">
      <w:r>
        <w:t>☐ I guessed</w:t>
      </w:r>
    </w:p>
    <w:p w14:paraId="22459C4C" w14:textId="77777777" w:rsidR="004F7611" w:rsidRDefault="004F7611"/>
    <w:p w14:paraId="6389D2BE" w14:textId="77777777" w:rsidR="004F7611" w:rsidRDefault="00000000">
      <w:r>
        <w:t>The correct information is:</w:t>
      </w:r>
    </w:p>
    <w:p w14:paraId="3966B9A3" w14:textId="77777777" w:rsidR="004F7611" w:rsidRDefault="00000000">
      <w:r>
        <w:t>______________________________________________________________________</w:t>
      </w:r>
    </w:p>
    <w:p w14:paraId="34EC6A4C" w14:textId="77777777" w:rsidR="004F7611" w:rsidRDefault="00000000">
      <w:r>
        <w:t>______________________________________________________________________</w:t>
      </w:r>
    </w:p>
    <w:p w14:paraId="6CB6B568" w14:textId="77777777" w:rsidR="004F7611" w:rsidRDefault="004F7611"/>
    <w:p w14:paraId="385A41C8" w14:textId="77777777" w:rsidR="004F7611" w:rsidRDefault="00000000">
      <w:r>
        <w:t>I will remember this by:</w:t>
      </w:r>
    </w:p>
    <w:p w14:paraId="799A57D1" w14:textId="77777777" w:rsidR="004F7611" w:rsidRDefault="00000000">
      <w:r>
        <w:t>______________________________________________________________________</w:t>
      </w:r>
    </w:p>
    <w:p w14:paraId="3127D5AD" w14:textId="77777777" w:rsidR="004F7611" w:rsidRDefault="00000000">
      <w:r>
        <w:lastRenderedPageBreak/>
        <w:t>______________________________________________________________________</w:t>
      </w:r>
    </w:p>
    <w:p w14:paraId="4FA8698F" w14:textId="77777777" w:rsidR="004F7611" w:rsidRDefault="00000000">
      <w:pPr>
        <w:pStyle w:val="Heading2"/>
      </w:pPr>
      <w:r>
        <w:t>Correction #2</w:t>
      </w:r>
    </w:p>
    <w:p w14:paraId="0AE67B8D" w14:textId="77777777" w:rsidR="004F7611" w:rsidRDefault="00000000">
      <w:r>
        <w:t>Question Number: _____</w:t>
      </w:r>
    </w:p>
    <w:p w14:paraId="471E9994" w14:textId="77777777" w:rsidR="004F7611" w:rsidRDefault="004F7611"/>
    <w:p w14:paraId="7BF695EF" w14:textId="77777777" w:rsidR="004F7611" w:rsidRDefault="00000000">
      <w:r>
        <w:t>The correct answer is: _____</w:t>
      </w:r>
    </w:p>
    <w:p w14:paraId="3DE2E37E" w14:textId="77777777" w:rsidR="004F7611" w:rsidRDefault="004F7611"/>
    <w:p w14:paraId="443E2161" w14:textId="77777777" w:rsidR="004F7611" w:rsidRDefault="00000000">
      <w:r>
        <w:t>I chose: _____ (my wrong answer)</w:t>
      </w:r>
    </w:p>
    <w:p w14:paraId="1E936074" w14:textId="77777777" w:rsidR="004F7611" w:rsidRDefault="004F7611"/>
    <w:p w14:paraId="16E8104B" w14:textId="77777777" w:rsidR="004F7611" w:rsidRDefault="00000000">
      <w:r>
        <w:t>Why I got it wrong (tick one or more):</w:t>
      </w:r>
    </w:p>
    <w:p w14:paraId="5FC5D207" w14:textId="77777777" w:rsidR="004F7611" w:rsidRDefault="00000000">
      <w:r>
        <w:t>☐ I didn't understand the question</w:t>
      </w:r>
    </w:p>
    <w:p w14:paraId="43174D01" w14:textId="77777777" w:rsidR="004F7611" w:rsidRDefault="00000000">
      <w:r>
        <w:t>☐ I didn't know this information</w:t>
      </w:r>
    </w:p>
    <w:p w14:paraId="6FF1FFDE" w14:textId="77777777" w:rsidR="004F7611" w:rsidRDefault="00000000">
      <w:r>
        <w:t>☐ I misread the question</w:t>
      </w:r>
    </w:p>
    <w:p w14:paraId="31F1E60E" w14:textId="77777777" w:rsidR="004F7611" w:rsidRDefault="00000000">
      <w:r>
        <w:t>☐ I confused it with something else</w:t>
      </w:r>
    </w:p>
    <w:p w14:paraId="28136B0C" w14:textId="77777777" w:rsidR="004F7611" w:rsidRDefault="00000000">
      <w:r>
        <w:t>☐ I guessed</w:t>
      </w:r>
    </w:p>
    <w:p w14:paraId="0BFE7B89" w14:textId="77777777" w:rsidR="004F7611" w:rsidRDefault="004F7611"/>
    <w:p w14:paraId="3CD5F7E2" w14:textId="77777777" w:rsidR="004F7611" w:rsidRDefault="00000000">
      <w:r>
        <w:t>The correct information is:</w:t>
      </w:r>
    </w:p>
    <w:p w14:paraId="77936D05" w14:textId="77777777" w:rsidR="004F7611" w:rsidRDefault="00000000">
      <w:r>
        <w:t>______________________________________________________________________</w:t>
      </w:r>
    </w:p>
    <w:p w14:paraId="6DCA4370" w14:textId="77777777" w:rsidR="004F7611" w:rsidRDefault="00000000">
      <w:r>
        <w:t>______________________________________________________________________</w:t>
      </w:r>
    </w:p>
    <w:p w14:paraId="038A0BD0" w14:textId="77777777" w:rsidR="004F7611" w:rsidRDefault="004F7611"/>
    <w:p w14:paraId="61F3E23C" w14:textId="77777777" w:rsidR="004F7611" w:rsidRDefault="00000000">
      <w:r>
        <w:t>I will remember this by:</w:t>
      </w:r>
    </w:p>
    <w:p w14:paraId="643AF00F" w14:textId="77777777" w:rsidR="004F7611" w:rsidRDefault="00000000">
      <w:r>
        <w:t>______________________________________________________________________</w:t>
      </w:r>
    </w:p>
    <w:p w14:paraId="44186E9A" w14:textId="77777777" w:rsidR="004F7611" w:rsidRDefault="00000000">
      <w:r>
        <w:t>______________________________________________________________________</w:t>
      </w:r>
    </w:p>
    <w:p w14:paraId="7857ED26" w14:textId="77777777" w:rsidR="004F7611" w:rsidRDefault="004F7611"/>
    <w:p w14:paraId="6031B786" w14:textId="77777777" w:rsidR="004F7611" w:rsidRDefault="00000000">
      <w:r>
        <w:br w:type="page"/>
      </w:r>
    </w:p>
    <w:p w14:paraId="6E5A7F18" w14:textId="77777777" w:rsidR="004F7611" w:rsidRDefault="00000000">
      <w:pPr>
        <w:pStyle w:val="Heading2"/>
      </w:pPr>
      <w:r>
        <w:lastRenderedPageBreak/>
        <w:t>Correction #3</w:t>
      </w:r>
    </w:p>
    <w:p w14:paraId="20CABFBF" w14:textId="77777777" w:rsidR="004F7611" w:rsidRDefault="00000000">
      <w:r>
        <w:t>Question Number: _____</w:t>
      </w:r>
    </w:p>
    <w:p w14:paraId="1D2AB7F7" w14:textId="77777777" w:rsidR="004F7611" w:rsidRDefault="004F7611"/>
    <w:p w14:paraId="0AE02D57" w14:textId="77777777" w:rsidR="004F7611" w:rsidRDefault="00000000">
      <w:r>
        <w:t>The correct answer is: _____</w:t>
      </w:r>
    </w:p>
    <w:p w14:paraId="55381555" w14:textId="77777777" w:rsidR="004F7611" w:rsidRDefault="004F7611"/>
    <w:p w14:paraId="63973698" w14:textId="77777777" w:rsidR="004F7611" w:rsidRDefault="00000000">
      <w:r>
        <w:t>I chose: _____ (my wrong answer)</w:t>
      </w:r>
    </w:p>
    <w:p w14:paraId="3B164175" w14:textId="77777777" w:rsidR="004F7611" w:rsidRDefault="004F7611"/>
    <w:p w14:paraId="5FD9EFFB" w14:textId="77777777" w:rsidR="004F7611" w:rsidRDefault="00000000">
      <w:r>
        <w:t>Why I got it wrong (tick one or more):</w:t>
      </w:r>
    </w:p>
    <w:p w14:paraId="46D85F27" w14:textId="77777777" w:rsidR="004F7611" w:rsidRDefault="00000000">
      <w:r>
        <w:t>☐ I didn't understand the question</w:t>
      </w:r>
    </w:p>
    <w:p w14:paraId="75C73561" w14:textId="77777777" w:rsidR="004F7611" w:rsidRDefault="00000000">
      <w:r>
        <w:t>☐ I didn't know this information</w:t>
      </w:r>
    </w:p>
    <w:p w14:paraId="7657BEC0" w14:textId="77777777" w:rsidR="004F7611" w:rsidRDefault="00000000">
      <w:r>
        <w:t>☐ I misread the question</w:t>
      </w:r>
    </w:p>
    <w:p w14:paraId="1F3DB6FA" w14:textId="77777777" w:rsidR="004F7611" w:rsidRDefault="00000000">
      <w:r>
        <w:t>☐ I confused it with something else</w:t>
      </w:r>
    </w:p>
    <w:p w14:paraId="1DA1459A" w14:textId="77777777" w:rsidR="004F7611" w:rsidRDefault="00000000">
      <w:r>
        <w:t>☐ I guessed</w:t>
      </w:r>
    </w:p>
    <w:p w14:paraId="4EF7E1F0" w14:textId="77777777" w:rsidR="004F7611" w:rsidRDefault="004F7611"/>
    <w:p w14:paraId="16A3887C" w14:textId="77777777" w:rsidR="004F7611" w:rsidRDefault="00000000">
      <w:r>
        <w:t>The correct information is:</w:t>
      </w:r>
    </w:p>
    <w:p w14:paraId="1AB7BDCA" w14:textId="77777777" w:rsidR="004F7611" w:rsidRDefault="00000000">
      <w:r>
        <w:t>______________________________________________________________________</w:t>
      </w:r>
    </w:p>
    <w:p w14:paraId="15F89F77" w14:textId="77777777" w:rsidR="004F7611" w:rsidRDefault="00000000">
      <w:r>
        <w:t>______________________________________________________________________</w:t>
      </w:r>
    </w:p>
    <w:p w14:paraId="7E0A4ABB" w14:textId="77777777" w:rsidR="004F7611" w:rsidRDefault="004F7611"/>
    <w:p w14:paraId="6BE1D21B" w14:textId="77777777" w:rsidR="004F7611" w:rsidRDefault="00000000">
      <w:r>
        <w:t>I will remember this by:</w:t>
      </w:r>
    </w:p>
    <w:p w14:paraId="51463E7C" w14:textId="77777777" w:rsidR="004F7611" w:rsidRDefault="00000000">
      <w:r>
        <w:t>______________________________________________________________________</w:t>
      </w:r>
    </w:p>
    <w:p w14:paraId="0ED7EB73" w14:textId="77777777" w:rsidR="004F7611" w:rsidRDefault="00000000">
      <w:r>
        <w:t>______________________________________________________________________</w:t>
      </w:r>
    </w:p>
    <w:p w14:paraId="0C704A6F" w14:textId="77777777" w:rsidR="004F7611" w:rsidRDefault="004F7611"/>
    <w:p w14:paraId="4AE44BE1" w14:textId="77777777" w:rsidR="004F7611" w:rsidRDefault="00000000">
      <w:r>
        <w:br w:type="page"/>
      </w:r>
    </w:p>
    <w:p w14:paraId="333FE27C" w14:textId="77777777" w:rsidR="004F7611" w:rsidRDefault="00000000">
      <w:pPr>
        <w:pStyle w:val="Heading2"/>
      </w:pPr>
      <w:r>
        <w:lastRenderedPageBreak/>
        <w:t>Correction #4</w:t>
      </w:r>
    </w:p>
    <w:p w14:paraId="34E09088" w14:textId="77777777" w:rsidR="004F7611" w:rsidRDefault="00000000">
      <w:r>
        <w:t>Question Number: _____</w:t>
      </w:r>
    </w:p>
    <w:p w14:paraId="261570F3" w14:textId="77777777" w:rsidR="004F7611" w:rsidRDefault="004F7611"/>
    <w:p w14:paraId="1F9ACEF4" w14:textId="77777777" w:rsidR="004F7611" w:rsidRDefault="00000000">
      <w:r>
        <w:t>The correct answer is: _____</w:t>
      </w:r>
    </w:p>
    <w:p w14:paraId="110234B8" w14:textId="77777777" w:rsidR="004F7611" w:rsidRDefault="004F7611"/>
    <w:p w14:paraId="1CAD34A9" w14:textId="77777777" w:rsidR="004F7611" w:rsidRDefault="00000000">
      <w:r>
        <w:t>I chose: _____ (my wrong answer)</w:t>
      </w:r>
    </w:p>
    <w:p w14:paraId="3BCA0B9D" w14:textId="77777777" w:rsidR="004F7611" w:rsidRDefault="004F7611"/>
    <w:p w14:paraId="512C662B" w14:textId="77777777" w:rsidR="004F7611" w:rsidRDefault="00000000">
      <w:r>
        <w:t>Why I got it wrong (tick one or more):</w:t>
      </w:r>
    </w:p>
    <w:p w14:paraId="2F585B2F" w14:textId="77777777" w:rsidR="004F7611" w:rsidRDefault="00000000">
      <w:r>
        <w:t>☐ I didn't understand the question</w:t>
      </w:r>
    </w:p>
    <w:p w14:paraId="6BAEF290" w14:textId="77777777" w:rsidR="004F7611" w:rsidRDefault="00000000">
      <w:r>
        <w:t>☐ I didn't know this information</w:t>
      </w:r>
    </w:p>
    <w:p w14:paraId="319C6C02" w14:textId="77777777" w:rsidR="004F7611" w:rsidRDefault="00000000">
      <w:r>
        <w:t>☐ I misread the question</w:t>
      </w:r>
    </w:p>
    <w:p w14:paraId="58E85F91" w14:textId="77777777" w:rsidR="004F7611" w:rsidRDefault="00000000">
      <w:r>
        <w:t>☐ I confused it with something else</w:t>
      </w:r>
    </w:p>
    <w:p w14:paraId="65A72B85" w14:textId="77777777" w:rsidR="004F7611" w:rsidRDefault="00000000">
      <w:r>
        <w:t>☐ I guessed</w:t>
      </w:r>
    </w:p>
    <w:p w14:paraId="593D7218" w14:textId="77777777" w:rsidR="004F7611" w:rsidRDefault="004F7611"/>
    <w:p w14:paraId="254EE853" w14:textId="77777777" w:rsidR="004F7611" w:rsidRDefault="00000000">
      <w:r>
        <w:t>The correct information is:</w:t>
      </w:r>
    </w:p>
    <w:p w14:paraId="5F337751" w14:textId="77777777" w:rsidR="004F7611" w:rsidRDefault="00000000">
      <w:r>
        <w:t>______________________________________________________________________</w:t>
      </w:r>
    </w:p>
    <w:p w14:paraId="54753CFC" w14:textId="77777777" w:rsidR="004F7611" w:rsidRDefault="00000000">
      <w:r>
        <w:t>______________________________________________________________________</w:t>
      </w:r>
    </w:p>
    <w:p w14:paraId="30B1723B" w14:textId="77777777" w:rsidR="004F7611" w:rsidRDefault="004F7611"/>
    <w:p w14:paraId="2277FD61" w14:textId="77777777" w:rsidR="004F7611" w:rsidRDefault="00000000">
      <w:r>
        <w:t>I will remember this by:</w:t>
      </w:r>
    </w:p>
    <w:p w14:paraId="704031B3" w14:textId="77777777" w:rsidR="004F7611" w:rsidRDefault="00000000">
      <w:r>
        <w:t>______________________________________________________________________</w:t>
      </w:r>
    </w:p>
    <w:p w14:paraId="69BF9A75" w14:textId="77777777" w:rsidR="004F7611" w:rsidRDefault="00000000">
      <w:r>
        <w:t>______________________________________________________________________</w:t>
      </w:r>
    </w:p>
    <w:p w14:paraId="76957336" w14:textId="77777777" w:rsidR="004F7611" w:rsidRDefault="004F7611"/>
    <w:p w14:paraId="5E71D05B" w14:textId="77777777" w:rsidR="004F7611" w:rsidRDefault="00000000">
      <w:r>
        <w:br w:type="page"/>
      </w:r>
    </w:p>
    <w:p w14:paraId="4F532912" w14:textId="77777777" w:rsidR="004F7611" w:rsidRDefault="00000000">
      <w:pPr>
        <w:pStyle w:val="Heading2"/>
      </w:pPr>
      <w:r>
        <w:lastRenderedPageBreak/>
        <w:t>Correction #5</w:t>
      </w:r>
    </w:p>
    <w:p w14:paraId="445B749A" w14:textId="77777777" w:rsidR="004F7611" w:rsidRDefault="00000000">
      <w:r>
        <w:t>Question Number: _____</w:t>
      </w:r>
    </w:p>
    <w:p w14:paraId="0395025A" w14:textId="77777777" w:rsidR="004F7611" w:rsidRDefault="004F7611"/>
    <w:p w14:paraId="0687F856" w14:textId="77777777" w:rsidR="004F7611" w:rsidRDefault="00000000">
      <w:r>
        <w:t>The correct answer is: _____</w:t>
      </w:r>
    </w:p>
    <w:p w14:paraId="294EB337" w14:textId="77777777" w:rsidR="004F7611" w:rsidRDefault="004F7611"/>
    <w:p w14:paraId="4B3E12C1" w14:textId="77777777" w:rsidR="004F7611" w:rsidRDefault="00000000">
      <w:r>
        <w:t>I chose: _____ (my wrong answer)</w:t>
      </w:r>
    </w:p>
    <w:p w14:paraId="276264C9" w14:textId="77777777" w:rsidR="004F7611" w:rsidRDefault="004F7611"/>
    <w:p w14:paraId="04C1315D" w14:textId="77777777" w:rsidR="004F7611" w:rsidRDefault="00000000">
      <w:r>
        <w:t>Why I got it wrong (tick one or more):</w:t>
      </w:r>
    </w:p>
    <w:p w14:paraId="028F750F" w14:textId="77777777" w:rsidR="004F7611" w:rsidRDefault="00000000">
      <w:r>
        <w:t>☐ I didn't understand the question</w:t>
      </w:r>
    </w:p>
    <w:p w14:paraId="548A83BC" w14:textId="77777777" w:rsidR="004F7611" w:rsidRDefault="00000000">
      <w:r>
        <w:t>☐ I didn't know this information</w:t>
      </w:r>
    </w:p>
    <w:p w14:paraId="60ECA17B" w14:textId="77777777" w:rsidR="004F7611" w:rsidRDefault="00000000">
      <w:r>
        <w:t>☐ I misread the question</w:t>
      </w:r>
    </w:p>
    <w:p w14:paraId="70FBE8E3" w14:textId="77777777" w:rsidR="004F7611" w:rsidRDefault="00000000">
      <w:r>
        <w:t>☐ I confused it with something else</w:t>
      </w:r>
    </w:p>
    <w:p w14:paraId="0B223A50" w14:textId="77777777" w:rsidR="004F7611" w:rsidRDefault="00000000">
      <w:r>
        <w:t>☐ I guessed</w:t>
      </w:r>
    </w:p>
    <w:p w14:paraId="3B23CDA1" w14:textId="77777777" w:rsidR="004F7611" w:rsidRDefault="004F7611"/>
    <w:p w14:paraId="679466AA" w14:textId="77777777" w:rsidR="004F7611" w:rsidRDefault="00000000">
      <w:r>
        <w:t>The correct information is:</w:t>
      </w:r>
    </w:p>
    <w:p w14:paraId="4333650B" w14:textId="77777777" w:rsidR="004F7611" w:rsidRDefault="00000000">
      <w:r>
        <w:t>______________________________________________________________________</w:t>
      </w:r>
    </w:p>
    <w:p w14:paraId="25B8364F" w14:textId="77777777" w:rsidR="004F7611" w:rsidRDefault="00000000">
      <w:r>
        <w:t>______________________________________________________________________</w:t>
      </w:r>
    </w:p>
    <w:p w14:paraId="270829FA" w14:textId="77777777" w:rsidR="004F7611" w:rsidRDefault="004F7611"/>
    <w:p w14:paraId="7F3F14EA" w14:textId="77777777" w:rsidR="004F7611" w:rsidRDefault="00000000">
      <w:r>
        <w:t>I will remember this by:</w:t>
      </w:r>
    </w:p>
    <w:p w14:paraId="32123E95" w14:textId="77777777" w:rsidR="004F7611" w:rsidRDefault="00000000">
      <w:r>
        <w:t>______________________________________________________________________</w:t>
      </w:r>
    </w:p>
    <w:p w14:paraId="00F7B16D" w14:textId="77777777" w:rsidR="004F7611" w:rsidRDefault="00000000">
      <w:r>
        <w:t>______________________________________________________________________</w:t>
      </w:r>
    </w:p>
    <w:p w14:paraId="395E472A" w14:textId="77777777" w:rsidR="004F7611" w:rsidRDefault="004F7611"/>
    <w:sectPr w:rsidR="004F7611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8BFBE" w14:textId="77777777" w:rsidR="003C0A34" w:rsidRDefault="003C0A34" w:rsidP="001D69B0">
      <w:pPr>
        <w:spacing w:after="0" w:line="240" w:lineRule="auto"/>
      </w:pPr>
      <w:r>
        <w:separator/>
      </w:r>
    </w:p>
  </w:endnote>
  <w:endnote w:type="continuationSeparator" w:id="0">
    <w:p w14:paraId="5FCDFBAC" w14:textId="77777777" w:rsidR="003C0A34" w:rsidRDefault="003C0A34" w:rsidP="001D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9EED1" w14:textId="77777777" w:rsidR="003C0A34" w:rsidRDefault="003C0A34" w:rsidP="001D69B0">
      <w:pPr>
        <w:spacing w:after="0" w:line="240" w:lineRule="auto"/>
      </w:pPr>
      <w:r>
        <w:separator/>
      </w:r>
    </w:p>
  </w:footnote>
  <w:footnote w:type="continuationSeparator" w:id="0">
    <w:p w14:paraId="128B03CF" w14:textId="77777777" w:rsidR="003C0A34" w:rsidRDefault="003C0A34" w:rsidP="001D6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93528" w14:textId="5E4AFA88" w:rsidR="001D69B0" w:rsidRDefault="001D69B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7A24C5" wp14:editId="642A4767">
          <wp:simplePos x="0" y="0"/>
          <wp:positionH relativeFrom="column">
            <wp:posOffset>-1047750</wp:posOffset>
          </wp:positionH>
          <wp:positionV relativeFrom="paragraph">
            <wp:posOffset>-390525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4796993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9699303" name="Picture 4796993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56994964">
    <w:abstractNumId w:val="8"/>
  </w:num>
  <w:num w:numId="2" w16cid:durableId="1479417111">
    <w:abstractNumId w:val="6"/>
  </w:num>
  <w:num w:numId="3" w16cid:durableId="1817913951">
    <w:abstractNumId w:val="5"/>
  </w:num>
  <w:num w:numId="4" w16cid:durableId="1210990015">
    <w:abstractNumId w:val="4"/>
  </w:num>
  <w:num w:numId="5" w16cid:durableId="1512598464">
    <w:abstractNumId w:val="7"/>
  </w:num>
  <w:num w:numId="6" w16cid:durableId="943346577">
    <w:abstractNumId w:val="3"/>
  </w:num>
  <w:num w:numId="7" w16cid:durableId="923614398">
    <w:abstractNumId w:val="2"/>
  </w:num>
  <w:num w:numId="8" w16cid:durableId="253978077">
    <w:abstractNumId w:val="1"/>
  </w:num>
  <w:num w:numId="9" w16cid:durableId="967854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D69B0"/>
    <w:rsid w:val="0021007D"/>
    <w:rsid w:val="0029639D"/>
    <w:rsid w:val="00326F90"/>
    <w:rsid w:val="003C0A34"/>
    <w:rsid w:val="004F761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EAF7EC"/>
  <w14:defaultImageDpi w14:val="300"/>
  <w15:docId w15:val="{59249402-133F-4EB6-AACD-0DE35653E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2025-12-31T19:39:00Z</dcterms:modified>
  <cp:category/>
</cp:coreProperties>
</file>